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</w:p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</w:p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  <w:r w:rsidRPr="00486836">
        <w:rPr>
          <w:rFonts w:ascii="Montserrat" w:hAnsi="Montserrat" w:cs="Arial"/>
          <w:b/>
          <w:sz w:val="22"/>
          <w:szCs w:val="22"/>
          <w:lang w:val="es-MX"/>
        </w:rPr>
        <w:t>Anexo Número 8 (Ocho)</w:t>
      </w:r>
    </w:p>
    <w:p w:rsidR="008F35D0" w:rsidRPr="00486836" w:rsidRDefault="008F35D0" w:rsidP="008F35D0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486836">
        <w:rPr>
          <w:rFonts w:ascii="Montserrat" w:hAnsi="Montserrat" w:cs="Arial"/>
          <w:b/>
          <w:i/>
          <w:sz w:val="22"/>
          <w:szCs w:val="22"/>
          <w:lang w:val="es-MX"/>
        </w:rPr>
        <w:t>DESCRIPCIÓN DE LOS BIENES</w:t>
      </w:r>
    </w:p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</w:p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321"/>
        <w:gridCol w:w="1006"/>
        <w:gridCol w:w="1591"/>
        <w:gridCol w:w="997"/>
        <w:gridCol w:w="1348"/>
        <w:gridCol w:w="736"/>
        <w:gridCol w:w="1147"/>
        <w:gridCol w:w="1011"/>
      </w:tblGrid>
      <w:tr w:rsidR="008F35D0" w:rsidRPr="00486836" w:rsidTr="000E1130">
        <w:trPr>
          <w:trHeight w:val="450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PARTIDA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N°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color w:val="000000"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CONCEPTO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color w:val="000000"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color w:val="000000"/>
                <w:sz w:val="12"/>
                <w:szCs w:val="16"/>
                <w:lang w:val="es-MX" w:eastAsia="es-MX"/>
              </w:rPr>
              <w:t>MARCA OFERTADA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MODELO OFERTADO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PRESENTACION DEL ARTICULO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UNIDAD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CANTIDAD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2"/>
                <w:szCs w:val="16"/>
                <w:lang w:val="es-MX" w:eastAsia="es-MX"/>
              </w:rPr>
              <w:t>NUMERO DE  FOTOGRAFIA FOLLETO O CATALOGO</w:t>
            </w:r>
          </w:p>
        </w:tc>
      </w:tr>
      <w:tr w:rsidR="008F35D0" w:rsidRPr="00486836" w:rsidTr="000E1130">
        <w:trPr>
          <w:trHeight w:val="1110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8F35D0" w:rsidRPr="00486836" w:rsidTr="000E1130">
        <w:trPr>
          <w:trHeight w:val="1110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8F35D0" w:rsidRPr="00486836" w:rsidTr="000E1130">
        <w:trPr>
          <w:trHeight w:val="1110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5D0" w:rsidRPr="00486836" w:rsidRDefault="008F35D0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D0" w:rsidRPr="00486836" w:rsidRDefault="008F35D0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</w:tr>
    </w:tbl>
    <w:p w:rsidR="008F35D0" w:rsidRPr="00486836" w:rsidRDefault="008F35D0" w:rsidP="008F35D0">
      <w:pPr>
        <w:rPr>
          <w:rFonts w:ascii="Montserrat" w:hAnsi="Montserrat" w:cs="Arial"/>
          <w:b/>
          <w:sz w:val="22"/>
          <w:szCs w:val="22"/>
          <w:lang w:val="es-MX"/>
        </w:rPr>
      </w:pPr>
    </w:p>
    <w:p w:rsidR="008F35D0" w:rsidRPr="00486836" w:rsidRDefault="008F35D0" w:rsidP="008F35D0">
      <w:pPr>
        <w:pStyle w:val="Ttulo5"/>
        <w:tabs>
          <w:tab w:val="clear" w:pos="1008"/>
        </w:tabs>
        <w:spacing w:before="0" w:after="0"/>
        <w:ind w:left="0" w:firstLine="0"/>
        <w:rPr>
          <w:rFonts w:ascii="Montserrat" w:hAnsi="Montserrat" w:cs="Arial"/>
          <w:bCs w:val="0"/>
          <w:i w:val="0"/>
          <w:sz w:val="22"/>
          <w:szCs w:val="22"/>
          <w:lang w:val="es-MX"/>
        </w:rPr>
      </w:pPr>
    </w:p>
    <w:p w:rsidR="008F35D0" w:rsidRPr="00486836" w:rsidRDefault="008F35D0" w:rsidP="008F35D0">
      <w:pPr>
        <w:pStyle w:val="Ttulo5"/>
        <w:tabs>
          <w:tab w:val="clear" w:pos="1008"/>
        </w:tabs>
        <w:spacing w:before="0" w:after="0"/>
        <w:ind w:left="0" w:firstLine="0"/>
        <w:rPr>
          <w:rFonts w:ascii="Montserrat" w:hAnsi="Montserrat" w:cs="Arial"/>
          <w:bCs w:val="0"/>
          <w:i w:val="0"/>
          <w:sz w:val="22"/>
          <w:szCs w:val="22"/>
          <w:lang w:val="es-MX"/>
        </w:rPr>
      </w:pPr>
    </w:p>
    <w:p w:rsidR="008F35D0" w:rsidRPr="00486836" w:rsidRDefault="008F35D0" w:rsidP="008F35D0">
      <w:pPr>
        <w:jc w:val="center"/>
        <w:rPr>
          <w:rFonts w:ascii="Montserrat" w:hAnsi="Montserrat" w:cs="Arial"/>
          <w:b/>
          <w:sz w:val="22"/>
          <w:szCs w:val="22"/>
        </w:rPr>
      </w:pPr>
      <w:r w:rsidRPr="00486836">
        <w:rPr>
          <w:rFonts w:ascii="Montserrat" w:hAnsi="Montserrat" w:cs="Arial"/>
          <w:b/>
          <w:sz w:val="22"/>
          <w:szCs w:val="22"/>
        </w:rPr>
        <w:t>NOMBRE Y FIRMA</w:t>
      </w:r>
    </w:p>
    <w:p w:rsidR="008F35D0" w:rsidRPr="00486836" w:rsidRDefault="008F35D0" w:rsidP="008F35D0">
      <w:pPr>
        <w:jc w:val="center"/>
        <w:rPr>
          <w:rFonts w:ascii="Montserrat" w:hAnsi="Montserrat" w:cs="Arial"/>
          <w:b/>
          <w:sz w:val="22"/>
          <w:szCs w:val="22"/>
        </w:rPr>
      </w:pPr>
    </w:p>
    <w:p w:rsidR="008F35D0" w:rsidRPr="00486836" w:rsidRDefault="008F35D0" w:rsidP="008F35D0">
      <w:pPr>
        <w:jc w:val="center"/>
        <w:rPr>
          <w:rFonts w:ascii="Montserrat" w:hAnsi="Montserrat" w:cs="Arial"/>
          <w:b/>
          <w:sz w:val="22"/>
          <w:szCs w:val="22"/>
        </w:rPr>
      </w:pPr>
    </w:p>
    <w:p w:rsidR="008F35D0" w:rsidRPr="00486836" w:rsidRDefault="008F35D0" w:rsidP="008F35D0">
      <w:pPr>
        <w:jc w:val="center"/>
        <w:rPr>
          <w:rFonts w:ascii="Montserrat" w:hAnsi="Montserrat" w:cs="Arial"/>
          <w:b/>
          <w:sz w:val="22"/>
          <w:szCs w:val="22"/>
        </w:rPr>
      </w:pPr>
      <w:r w:rsidRPr="00486836">
        <w:rPr>
          <w:rFonts w:ascii="Montserrat" w:hAnsi="Montserrat" w:cs="Arial"/>
          <w:b/>
          <w:sz w:val="22"/>
          <w:szCs w:val="22"/>
        </w:rPr>
        <w:t>_______________________________________________________________</w:t>
      </w:r>
    </w:p>
    <w:p w:rsidR="008F35D0" w:rsidRPr="00486836" w:rsidRDefault="008F35D0" w:rsidP="008F35D0">
      <w:pPr>
        <w:jc w:val="center"/>
        <w:rPr>
          <w:rFonts w:ascii="Montserrat" w:hAnsi="Montserrat" w:cs="Arial"/>
          <w:b/>
          <w:sz w:val="22"/>
          <w:szCs w:val="22"/>
        </w:rPr>
      </w:pPr>
      <w:r w:rsidRPr="00486836">
        <w:rPr>
          <w:rFonts w:ascii="Montserrat" w:hAnsi="Montserrat" w:cs="Arial"/>
          <w:b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486836">
          <w:rPr>
            <w:rFonts w:ascii="Montserrat" w:hAnsi="Montserrat" w:cs="Arial"/>
            <w:b/>
            <w:sz w:val="22"/>
            <w:szCs w:val="22"/>
          </w:rPr>
          <w:t>LA EMPRESA LICITANTE</w:t>
        </w:r>
      </w:smartTag>
    </w:p>
    <w:p w:rsidR="008F35D0" w:rsidRPr="00486836" w:rsidRDefault="008F35D0" w:rsidP="008F35D0">
      <w:pPr>
        <w:jc w:val="both"/>
        <w:rPr>
          <w:rFonts w:ascii="Montserrat" w:hAnsi="Montserrat" w:cs="Arial"/>
          <w:sz w:val="22"/>
          <w:szCs w:val="22"/>
        </w:rPr>
      </w:pPr>
    </w:p>
    <w:p w:rsidR="008F35D0" w:rsidRPr="00486836" w:rsidRDefault="008F35D0" w:rsidP="008F35D0">
      <w:pPr>
        <w:jc w:val="both"/>
        <w:rPr>
          <w:rFonts w:ascii="Montserrat" w:hAnsi="Montserrat" w:cs="Arial"/>
          <w:sz w:val="22"/>
          <w:szCs w:val="22"/>
        </w:rPr>
      </w:pPr>
    </w:p>
    <w:p w:rsidR="00082831" w:rsidRPr="008F35D0" w:rsidRDefault="00082831" w:rsidP="008F35D0">
      <w:bookmarkStart w:id="0" w:name="_GoBack"/>
      <w:bookmarkEnd w:id="0"/>
    </w:p>
    <w:sectPr w:rsidR="00082831" w:rsidRPr="008F35D0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B1" w:rsidRDefault="00FC22B1" w:rsidP="00A723C8">
      <w:r>
        <w:separator/>
      </w:r>
    </w:p>
  </w:endnote>
  <w:endnote w:type="continuationSeparator" w:id="0">
    <w:p w:rsidR="00FC22B1" w:rsidRDefault="00FC22B1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B1" w:rsidRDefault="00FC22B1" w:rsidP="00A723C8">
      <w:r>
        <w:separator/>
      </w:r>
    </w:p>
  </w:footnote>
  <w:footnote w:type="continuationSeparator" w:id="0">
    <w:p w:rsidR="00FC22B1" w:rsidRDefault="00FC22B1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A31BD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8F35D0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E313EA"/>
    <w:rsid w:val="00EF0A5B"/>
    <w:rsid w:val="00F12AE6"/>
    <w:rsid w:val="00F1739B"/>
    <w:rsid w:val="00F337E5"/>
    <w:rsid w:val="00F3788B"/>
    <w:rsid w:val="00F46F0E"/>
    <w:rsid w:val="00F90CC8"/>
    <w:rsid w:val="00FC22B1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5D111-A46C-4AC6-8DE4-1B36C97C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5</cp:revision>
  <cp:lastPrinted>2019-01-17T23:26:00Z</cp:lastPrinted>
  <dcterms:created xsi:type="dcterms:W3CDTF">2020-09-23T21:35:00Z</dcterms:created>
  <dcterms:modified xsi:type="dcterms:W3CDTF">2020-12-31T19:52:00Z</dcterms:modified>
</cp:coreProperties>
</file>